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Социальная гигиена и организация госсанэпидслужбы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Социальная гигиена и организация госсанэпидслужбы | Записей: 1 | Кейс: 2 | Вопросов: 12</w:t>
      </w:r>
    </w:p>
    <w:p>
      <w:r>
        <w:br w:type="page"/>
      </w:r>
    </w:p>
    <w:p>
      <w:pPr>
        <w:pStyle w:val="Heading1"/>
      </w:pPr>
      <w:r>
        <w:t>Социальная гигиена и организация госсанэпидслужбы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Социальная гигиена и организация госсанэпидслужбы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– заместитель руководителя Управления Роспотребнадзора по N-ской области. По Вашему поручению уполномоченные сотрудники ФБУЗ Центр гигиены и эпидемиологии провели оценку риска для здоровья населения, обусловленного воздействием химических веществ, загрязняющих окружающую среду.</w:t>
      </w:r>
    </w:p>
    <w:p>
      <w:pPr>
        <w:pStyle w:val="Heading2"/>
      </w:pPr>
      <w:r>
        <w:t>1. Организация деятельности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Выполнение работ по оценке риска для здоровья населения, обусловленного воздействием химических веществ, загрязняющих окружающую среду, осуществляется в рамках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организации и проведения социально-гигиенического мониторинга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производственного контроля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гигиенического воспитания и обучения декретированных групп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реализации надзорной функции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организации и проведения социально-гигиенического мониторинга</w:t>
      </w:r>
    </w:p>
    <w:p>
      <w:pPr>
        <w:ind w:left="504"/>
      </w:pPr>
      <w:r>
        <w:rPr>
          <w:b w:val="0"/>
          <w:i/>
        </w:rPr>
        <w:t>Выполнение работ по оценке риска для здоровья населения, обусловленного воздействием химических веществ, загрязняющих окружающую среду, осуществляется в рамках организации и проведения социально-гигиенического мониторинга</w:t>
        <w:br/>
        <w:br/>
        <w:t>При ведении социально-гигиенического мониторинга решаются задачи выявления причинно-следственных связей между состоянием здоровья населения и воздействием факторов среды обитания человека на основе системного анализа и оценки риска для здоровья населения</w:t>
        <w:br/>
        <w:br/>
        <w:t>(постановление Правительства Российской Федерации от 2 февраля 2006 г. N 60 «Об утверждении положения о проведении социально-гигиенического мониторинга», п. 3);</w:t>
        <w:br/>
        <w:br/>
        <w:t>Р 2.1.10.1920-04 «Руководство по оценке риска для здоровья населения при воздействии химических веществ, загрязняющих окружающую среду» (утв. Главным государственным санитарным врачом РФ 5 марта 2004г.), п. 2.1.)</w:t>
      </w:r>
    </w:p>
    <w:p>
      <w:pPr>
        <w:pStyle w:val="Heading2"/>
      </w:pPr>
      <w:r>
        <w:t>2. Вариатив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Под риском для здоровья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вероятность развития угрозы жизни или здоровью человека в заданной санитарно-эпидемиологической ситуации на конкретной территории, обусловленную воздействием факторов среды обитания, с учетом региональных природно-климатических особенностей и антропогенного загрязнения среды обитания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вероятность негативных изменений состояния здоровья населения или состояния здоровья будущих поколений, а также нарушений благоприятных условий жизнедеятельности человека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совокупность свойств фактора среды обитания человека, определяющих их способность вызывать неблагоприятные для здоровья эффекты при определенных условиях воздействия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вероятность развития угрозы жизни или здоровью человека либо угрозы жизни или здоровью будущих поколений, обусловленную воздействием факторов среды обитания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вероятность развития угрозы жизни или здоровью человека либо угрозы жизни или здоровью будущих поколений, обусловленную воздействием факторов среды обитания</w:t>
      </w:r>
    </w:p>
    <w:p>
      <w:pPr>
        <w:ind w:left="504"/>
      </w:pPr>
      <w:r>
        <w:rPr>
          <w:b w:val="0"/>
          <w:i/>
        </w:rPr>
        <w:t>Риск для здоровья – это вероятность развития угрозы жизни или здоровью человека либо угрозы жизни или здоровью будущих поколений, обусловленная воздействием факторов среды обитания</w:t>
        <w:br/>
        <w:br/>
        <w:t>Р 2.1.10.1920-04 «Руководство по оценке риска для здоровья населения при воздействии химических веществ, загрязняющих окружающую среду» (утв. Главным государственным санитарным врачом РФ 5 марта 2004г.), п. 3.1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Оценка риска для здоровья населения, обусловленного воздействием химических веществ, загрязняющих окружающую среду, проводится в соответствии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порядком проведения оценки риска для здоровья населения при воздействии химических веществ, загрязняющих окружающую среду, утвержденным постановлением Правительства Российской Федерации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руководством по оценке риска для здоровья населения при воздействии химических веществ, загрязняющих окружающую среду, Р 2.1.10.1920-04, утвержденным Главным государственным санитарным врачом Российской Федерации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постановлениями главных государственных санитарных врачей в субъектах Российской Федерации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методическими рекомендациями, утвержденными Министром здравоохранения Российской Федерации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руководством по оценке риска для здоровья населения при воздействии химических веществ, загрязняющих окружающую среду, Р 2.1.10.1920-04, утвержденным Главным государственным санитарным врачом Российской Федерации</w:t>
      </w:r>
    </w:p>
    <w:p>
      <w:pPr>
        <w:ind w:left="504"/>
      </w:pPr>
      <w:r>
        <w:rPr>
          <w:b w:val="0"/>
          <w:i/>
        </w:rPr>
        <w:t>Оценка риска для здоровья населения, обусловленного воздействием химических веществ, загрязняющих окружающую среду, проводится в соответствии с Руководством по оценке риска для здоровья населения при воздействии химических веществ, загрязняющих окружающую среду, Р 2.1.10.1920-04, утвержденным Главным государственным санитарным врачом Российской Федерации</w:t>
        <w:br/>
        <w:br/>
        <w:t>Р 2.1.10.1920-04 «Руководство по оценке риска для здоровья населения при воздействии химических веществ, загрязняющих окружающую среду» (утв. Главным государственным санитарным врачом РФ 5 марта 2004г.), п. 1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Оценка риска для здоровья населения при воздействии химических веществ, загрязняющих окружающую среду, осуществляется в соответствии со следующими этапами: идентификация опасности, оценка зависимости «доза-ответ», оценка +____________+ , характеристика риска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зависимости «фактор-эффект»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экспозиции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накопления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поглощения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экспозиции</w:t>
      </w:r>
    </w:p>
    <w:p>
      <w:pPr>
        <w:ind w:left="504"/>
      </w:pPr>
      <w:r>
        <w:rPr>
          <w:b w:val="0"/>
          <w:i/>
        </w:rPr>
        <w:t>Оценка риска для здоровья населения при воздействии химических веществ, загрязняющих окружающую среду, осуществляется в соответствии со следующими этапами: идентификация опасности, оценка зависимости «доза-ответ», оценка экспозиции, характеристика риска</w:t>
        <w:br/>
        <w:br/>
        <w:t>Р 2.1.10.1920-04 «Руководство по оценке риска для здоровья населения при воздействии химических веществ, загрязняющих окружающую среду» (утв. Главным государственным санитарным врачом РФ 5 марта 2004 г., п. 1.16.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Маркером экспозиции называют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показатель, количественно характеризующий физиологическое изменение в организме, от степени выраженности которого определяется фактическое или потенциальное нарушение здоровья или развитие болезни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экзогенное химическое вещество или его метаболит, количество которого определяется в биологических средах организма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показатель, количественно характеризующий биохимическое изменение в организме, от степени выраженности которого определяется фактическое или потенциальное нарушение здоровья или развитие болезни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химическое вещество или соединение, воздействие которого приводит к возникновению неприемлемого риска для здоровья населения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экзогенное химическое вещество или его метаболит, количество которого определяется в биологических средах организма</w:t>
      </w:r>
    </w:p>
    <w:p>
      <w:pPr>
        <w:ind w:left="504"/>
      </w:pPr>
      <w:r>
        <w:rPr>
          <w:b w:val="0"/>
          <w:i/>
        </w:rPr>
        <w:t>Маркер экспозиции - это экзогенное химическое вещество или его метаболит, количество которого определяется в биологических средах организма.</w:t>
        <w:br/>
        <w:br/>
        <w:t>МР 1.2.0074—13 «Установление максимально допустимой концентрации химических веществ (неметаболизированных) в крови по критериям риска для здоровья при многосредовой экспозиции», п. 3.1.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выполнении оценки риска здоровью вредные эффекты по продолжительности экспозиции подразделяются на: острые, хронические, пожизненные, а также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систематические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подострые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многолетние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рецидивирующие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подострые</w:t>
      </w:r>
    </w:p>
    <w:p>
      <w:pPr>
        <w:ind w:left="504"/>
      </w:pPr>
      <w:r>
        <w:rPr>
          <w:b w:val="0"/>
          <w:i/>
        </w:rPr>
        <w:t>Вредные эффекты по продолжительности экспозиции подразделяются на: острые, подострые, хронические, пожизненные</w:t>
        <w:br/>
        <w:br/>
        <w:t>Р 2.1.10.1920-04 «Руководство по оценке риска для здоровья населения при воздействии химических веществ, загрязняющих окружающую среду» (утв. Главным государственным санитарным врачом РФ 5 марта 2004 г., п. 4.1.5.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Оценка групповой экспозиции в рамках медико-биологических исследований выполняется в соответствии с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Р2.1.10.1920—04 «Руководство по оценке риска для здоровья населения при воздействии химических веществ, загрязняющих окружающую среду»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МУ 2.1.10.2809—10 «Состояние здоровья населения в связи с состоянием природной среды и условиями проживания населения. Использование биологических маркеров для оценки загрязнения среды обитания металлами в системе социально-гигиенического мониторинга»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МУ 2.1.10.3165—14 «Порядок применения результатов медико-биологических исследований для доказательства причинения вреда здоровью населения негативным воздействием химических факторов среды обитания»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Постановлением Правительства Российской Федерации от 17.08.2007 №522 «Об утверждении Правил определения степени тяжести вреда, причиненного здоровью человека»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Р2.1.10.1920—04 «Руководство по оценке риска для здоровья населения при воздействии химических веществ, загрязняющих окружающую среду»</w:t>
      </w:r>
    </w:p>
    <w:p>
      <w:pPr>
        <w:ind w:left="504"/>
      </w:pPr>
      <w:r>
        <w:rPr>
          <w:b w:val="0"/>
          <w:i/>
        </w:rPr>
        <w:t>Оценка групповой экспозиции в рамках медико-биологических исследований выполняется в соответствии с разделом 6 Р2.1.10.1920—04 «Руководство по оценке риска для здоровья населения при воздействии химических веществ, загрязняющих окружающую среду»</w:t>
        <w:br/>
        <w:br/>
        <w:t>МУ 2.1.10.3165—14 «Порядок применения результатов медико-биологических исследований для доказательства причинения вреда здоровью населения негативным воздействием химических факторов среды обитания», п. 5.2.2.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Проведение биомедицинских исследований предусматривает строгое соответствие Национальному стандарту Российской Федерации ГОСТ «Надлежащая _____ практика»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клиническая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фармацевтическая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медико-профилактическая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медико-биологическая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клиническая</w:t>
      </w:r>
    </w:p>
    <w:p>
      <w:pPr>
        <w:ind w:left="504"/>
      </w:pPr>
      <w:r>
        <w:rPr>
          <w:b w:val="0"/>
          <w:i/>
        </w:rPr>
        <w:t>Проведение биомедицинских исследований предусматривает строгое соответствие Национальному стандарту Российской Федерации ГОСТР«Надлежащая клиническая практика»</w:t>
        <w:br/>
        <w:br/>
        <w:t>МУ 2.1.10.3165—14 «Порядок применения результатов медико-биологических исследований для доказательства причинения вреда здоровью населения негативным воздействием химических факторов среды обитания», п. 2.6.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Составными частями полного маршрута воздействия химических веществ являются следующие основные элементы: источник и механизм поступления химического вещества в окружающую среду; воспринимающая (первично загрязняемая) среда, транспортирующая и воздействующая среды; пути поступления при контакте человека с окружающей средой, а также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место потенциального контакта человека с загрязненной окружающей средой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воспринимающая (вторично загрязняемая) среда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адаптационные и регенерационные характеристики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ингибирующая и стимулирующая экспозиция среды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место потенциального контакта человека с загрязненной окружающей средой</w:t>
      </w:r>
    </w:p>
    <w:p>
      <w:pPr>
        <w:ind w:left="504"/>
      </w:pPr>
      <w:r>
        <w:rPr>
          <w:b w:val="0"/>
          <w:i/>
        </w:rPr>
        <w:t>Составными частями полного маршрута воздействия химических веществ являются четыре основных элемента:</w:t>
        <w:br/>
        <w:br/>
        <w:t>- источник и механизм поступления химического вещества в окружающую среду;</w:t>
        <w:br/>
        <w:br/>
        <w:t>- воспринимающая (первично загрязняемая), транспортирующая и воздействующая среды;</w:t>
        <w:br/>
        <w:br/>
        <w:t>- место потенциального контакта человека с загрязненной окружающей средой;</w:t>
        <w:br/>
        <w:br/>
        <w:t>- пути поступления при контакте человека с окружающей средой.</w:t>
        <w:br/>
        <w:br/>
        <w:t>Р 2.1.10.1920-04 «Руководство по оценке риска для здоровья населения при воздействии химических веществ, загрязняющих окружающую среду» (утв. Главным государственным санитарным врачом РФ 5 марта 2004 г., п. 6.3.1.6.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Под управлением риска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устранение либо минимизацию вероятности развития угрозы жизни или здоровью человека, угрозы жизни или здоровью будущих поколений, обусловленной воздействием факторов среды обитания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процесс управления совокупностью свойств факторов среды обитания человека, определяющих их способность вызывать неблагоприятные для здоровья эффекты при определенных условиях воздействия, с целью разработки оптимальных решений по устранению или снижению уровней риска, а также способам последующего контроля (мониторинга) экспозиций и рисков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процесс управления совокупностью свойств факторов среды обитания человека, определяющих их способность вызывать неблагоприятные для здоровья эффекты при определенных условиях воздействия, в заданной санитарно-эпидемиологической ситуации, на конкретной территории, с учетом региональных природно-климатических особенностей и антропогенного загрязнения среды обитания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процесс принятия решений, включающий рассмотрение совокупности политических, социальных, экономических медико-социальных и технических факторов совместно с соответствующей информацией по оценке риска с целью разработки оптимальных решений по устранению или снижению уровней риска, а также способам последующего контроля (мониторинга) экспозиций и рисков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процесс принятия решений, включающий рассмотрение совокупности политических, социальных, экономических медико-социальных и технических факторов совместно с соответствующей информацией по оценке риска с целью разработки оптимальных решений по устранению или снижению уровней риска, а также способам последующего контроля (мониторинга) экспозиций и рисков</w:t>
      </w:r>
    </w:p>
    <w:p>
      <w:pPr>
        <w:ind w:left="504"/>
      </w:pPr>
      <w:r>
        <w:rPr>
          <w:b w:val="0"/>
          <w:i/>
        </w:rPr>
        <w:t>Управление риском – это процесс принятия решений, включающий рассмотрение совокупности политических, социальных, экономических медико-социальных и технических факторов совместно с соответствующей информацией по оценке риска с целью разработки оптимальных решений по устранению или снижению уровней риска, а также способам последующего контроля (мониторинга) экспозиций и рисков</w:t>
        <w:br/>
        <w:br/>
        <w:t>Р 2.1.10.1920-04 «Руководство по оценке риска для здоровья населения при воздействии химических веществ, загрязняющих окружающую среду» (утв. Главным государственным санитарным врачом РФ 5 марта 2004 г., п. 3.1.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По результатам проведенной оценки риска установлено, что индивидуальный риск в течение всей жизни более 1х10–3. Подобный риск организации и выполнения мероприятий по его снижению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требует разработки и проведения оздоровительных мероприятий, если численность экспонированного населения свыше 1 млн лиц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требует разработки и проведения плановых оздоровительных мероприятий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требует разработки и проведения экстренных оздоровительных мероприятий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требует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требует разработки и проведения экстренных оздоровительных мероприятий</w:t>
      </w:r>
    </w:p>
    <w:p>
      <w:pPr>
        <w:ind w:left="504"/>
      </w:pPr>
      <w:r>
        <w:rPr>
          <w:b w:val="0"/>
          <w:i/>
        </w:rPr>
        <w:t>Индивидуальный риск в течение всей жизни более 1х10–3 неприемлем ни для населения, ни для профессиональных групп. Подобный риск требует разработки и проведения экстренных оздоровительных мероприятий.</w:t>
        <w:br/>
        <w:br/>
        <w:t>Р 2.1.10.1920-04 «Руководство по оценке риска для здоровья населения при воздействии химических веществ, загрязняющих окружающую среду» (утв. Главным государственным санитарным врачом РФ 5 марта 2004 г., п. 7.6.2.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планировании долгосрочных программ, установлении региональных гигиенических нормативов целесообразно ориентироваться на величину целевого риска – такого уровня риска, который должен быть достигнут в результате проведения мероприятий по управлению риском. Величина целевого риска для условий населенных мест в Российской Федерации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 10–5 до 10–6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 10–2 до 10–3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 10–3 до 10–4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 10–6 до 10–7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 10–5 до 10–6</w:t>
      </w:r>
    </w:p>
    <w:p>
      <w:pPr>
        <w:ind w:left="504"/>
      </w:pPr>
      <w:r>
        <w:rPr>
          <w:b w:val="0"/>
          <w:i/>
        </w:rPr>
        <w:t>Величина целевого риска для условий населенных мест в Российской Федерации составляет от 10–5 до 10–6</w:t>
        <w:br/>
        <w:br/>
        <w:t>Р 2.1.10.1920-04 «Руководство по оценке риска для здоровья населения при воздействии химических веществ, загрязняющих окружающую среду» (утв. Главным государственным санитарным врачом РФ 5 марта 2004 г., п. 7.6.7.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